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логопедия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23:49 МСК · База обновлена: 27.08.2026, 23:46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ВО ВРЕМЯ МЫШЕЧНОЙ ДЕЯТЕЛЬНОСТИ В ДВИГАТЕЛЬНЫХ НЕЙРОНАХ КОРЫ ГОЛОВНОГО МОЗГА ПРОИСХОДИТ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ИМПУЛЬСА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формирование и передача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накопление и утилизация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накопление и хранение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формирование и обработка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формирование и передача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НАСТРОЙ ОПТИМАЛЬНОГО ЗВУЧАНИЯ ПРИ НАИМЕНЬШЕМ МЫШЕЧНОМ НАПРЯЖЕНИИ, РЕАЛИЗАЦИЮ ВЫРАБОТАННОГО НАВЫКА В ИСКУССТВЕННО МОДУЛИРОВАННЫХ КОММУНИКАЦИОННЫХ СИТУАЦИЯХ ВКЛЮЧАЕТ ЭТАП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подготовительный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формирования нового голосового стереотипа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пропедевтический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расширения диапазона звучания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формирования нового голосового стереотипа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ПРОЦЕСС ФОРМИРОВАНИЯ ГОЛОСА ВКЛЮЧАТ В СЕБЯ НЕСКОЛЬКО ПОСЛЕДОВАТЕЛЬНЫХ СТАДИЙ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пренатальную, младенчество, ранний детский возраст, средний детский возраст, позднее детство, ранний взрослый период, средний взрослый период, окончательное взросление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младенчество, детский возраст, взрослый период, окончательное взросление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пренатальную, младенчество, детский возраст, ранний взрослый период, средний взрослый период, окончательное взросление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младенчество, ранний детский возраст, средний детский возраст, позднее детство, ранний взрослый период, средний взрослый период, окончательное взросление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пренатальную, младенчество, ранний детский возраст, средний детский возраст, позднее детство, ранний взрослый период, средний взрослый период, окончательное взросление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НЕВОЗМОЖНОСТЬ САМОСТОЯТЕЛЬНОГО ВКЛЮЧЕНИЯ БОЛЬНОГО В КАКУЮ-ЛИБО ДЕЯТЕЛЬНОСТЬ ИЛИ БЫСТРОЕ ВЫКЛЮЧЕНИЕ ПАЦИЕНТА ИЗ ЗАДАНИЯ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вялость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заторможенность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аспонтанность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истощаемость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аспонтанность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АКТИВНУЮ АРТИКУЛЯЦИОННУЮ ГИМНАСТИКУ ЦЕЛЕСООБРАЗНО ПРОВОДИТЬ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МАССАЖА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после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ОСНОВНОЙ ЦЕЛЬЮ ВОССТАНОВИТЕЛЬНОГО ОБУЧЕНИЯ БОЛЬНЫХ С ПОСЛЕДСТВИЯМИ ИНСУЛЬТА И ЧЕРЕПНО-МОЗГОВОЙ ТРАВМЫ ЯВЛЯЕТСЯ ПРЕОДОЛЕНИЕ АФАЗИИ, ДИЗАРТРИИ, АГНОЗИИ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дислалии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дислексии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алалии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апраксии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апраксии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СОСРЕДОТОЧЕННОСТЬ ДЕЯТЕЛЬНОСТИ СУБЪЕКТА В ДАННЫЙ МОМЕНТ ВРЕМЕНИ НА КАКОМ-ЛИБО РЕАЛЬНОМ ИЛИ ИДЕАЛЬНОМ ОБЪЕКТЕ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восприятием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праксисом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вниманием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гнозисом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вниманием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МЫШЦАМИ, ПРИВОДЯЩИМИ В ДВИЖЕНИЕ ГОЛОВУ, НИЖНЮЮ ЧЕЛЮСТЬ, ПОДЪЯЗЫЧНУЮ КОСТЬ, ШЕЙНУЮ ЧАСТЬ ПОЗВОНОЧНИКА И РЕБРА, ЯВЛЯЮТСЯ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поясничные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лицевые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свода черепа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шеи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шеи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ПОДЪЯЗЫЧНЫЙ НЕРВ ПРЕДСТАВЛЯЕТ СОБОЙ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НЕРВ </w:t>
      </w:r>
      <w:r>
        <w:rPr>
          <w:b w:val="0"/>
          <w:i w:val="0"/>
        </w:rPr>
        <w:t>____________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двигательный;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двигательный; глотки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смешанный;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чувствительный; языка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двигательный;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ПОРАЖЕНИЯ НИЖНЕЙ ЧАСТИ ПОСТЦЕНТРАЛЬНЫХ ОТДЕЛОВ ДОМИНАНТНОГО ПОЛУШАРИЯ ПРИВОДЯТ К АПРАКСИИ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кинетической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кинестетической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лобной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оральной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логопедия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